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F4A86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4E1AAF1A" w14:textId="77777777">
      <w:pPr>
        <w:spacing w:after="200"/>
      </w:pPr>
      <w:r>
        <w:rPr>
          <w:b/>
          <w:color w:val="1F2937"/>
          <w:sz w:val="44"/>
        </w:rPr>
        <w:t>Simulated DIBBS submission receipt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0262FB11" w14:textId="77777777">
        <w:trPr>
          <w:cantSplit/>
        </w:trPr>
        <w:tc>
          <w:tcPr>
            <w:tcW w:w="9360" w:type="dxa"/>
            <w:shd w:val="clear" w:color="auto" w:fill="F1F3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BC49AA" w14:textId="77777777">
            <w:pPr>
              <w:spacing w:after="0"/>
            </w:pPr>
            <w:r>
              <w:rPr>
                <w:b/>
                <w:color w:val="1F2937"/>
                <w:sz w:val="19"/>
              </w:rPr>
              <w:t>SIMULATION ONLY. FICTIONAL DEMONSTRATION SAMPLE.</w:t>
            </w:r>
            <w:r>
              <w:rPr>
                <w:color w:val="1F2937"/>
                <w:sz w:val="19"/>
              </w:rPr>
              <w:t xml:space="preserve"> This is not a DIBBS screenshot, portal export, or proof of a real submission.</w:t>
            </w:r>
          </w:p>
        </w:tc>
      </w:tr>
    </w:tbl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28D49CC2" w14:textId="77777777">
        <w:trPr>
          <w:cantSplit/>
          <w:tblHeader/>
        </w:trPr>
        <w:tc>
          <w:tcPr>
            <w:tcW w:w="2700" w:type="dxa"/>
            <w:shd w:val="clear" w:color="auto" w:fill="4B556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467BD7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Field</w:t>
            </w:r>
          </w:p>
        </w:tc>
        <w:tc>
          <w:tcPr>
            <w:tcW w:w="6660" w:type="dxa"/>
            <w:shd w:val="clear" w:color="auto" w:fill="4B556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09B794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Simulated receipt value</w:t>
            </w:r>
          </w:p>
        </w:tc>
      </w:tr>
      <w:tr w14:paraId="1127378C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8E78D8" w14:textId="77777777">
            <w:pPr>
              <w:spacing w:after="0"/>
            </w:pPr>
            <w:r>
              <w:rPr>
                <w:sz w:val="17"/>
              </w:rPr>
              <w:t>System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BEE36B" w14:textId="77777777">
            <w:pPr>
              <w:spacing w:after="0"/>
            </w:pPr>
            <w:r>
              <w:rPr>
                <w:sz w:val="17"/>
              </w:rPr>
              <w:t>DIBBS quote submission</w:t>
            </w:r>
          </w:p>
        </w:tc>
      </w:tr>
      <w:tr w14:paraId="031B4FB3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8AA7C3" w14:textId="77777777">
            <w:pPr>
              <w:spacing w:after="0"/>
            </w:pPr>
            <w:r>
              <w:rPr>
                <w:sz w:val="17"/>
              </w:rPr>
              <w:t>Status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52BCA1" w14:textId="77777777">
            <w:pPr>
              <w:spacing w:after="0"/>
            </w:pPr>
            <w:r>
              <w:rPr>
                <w:sz w:val="17"/>
              </w:rPr>
              <w:t>SUCCESSFUL (SIMULATED)</w:t>
            </w:r>
          </w:p>
        </w:tc>
      </w:tr>
      <w:tr w14:paraId="38267B97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CD2605" w14:textId="77777777">
            <w:pPr>
              <w:spacing w:after="0"/>
            </w:pPr>
            <w:r>
              <w:rPr>
                <w:sz w:val="17"/>
              </w:rPr>
              <w:t>Solicitation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387D29" w14:textId="77777777">
            <w:pPr>
              <w:spacing w:after="0"/>
            </w:pPr>
            <w:r>
              <w:rPr>
                <w:sz w:val="17"/>
              </w:rPr>
              <w:t>SPE7L0-26-R-DEM4</w:t>
            </w:r>
          </w:p>
        </w:tc>
      </w:tr>
      <w:tr w14:paraId="29EB2802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6026B3" w14:textId="77777777">
            <w:pPr>
              <w:spacing w:after="0"/>
            </w:pPr>
            <w:r>
              <w:rPr>
                <w:sz w:val="17"/>
              </w:rPr>
              <w:t>Offeror CAGE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B96881" w14:textId="77777777">
            <w:pPr>
              <w:spacing w:after="0"/>
            </w:pPr>
            <w:r>
              <w:rPr>
                <w:sz w:val="17"/>
              </w:rPr>
              <w:t>8DEM2</w:t>
            </w:r>
          </w:p>
        </w:tc>
      </w:tr>
      <w:tr w14:paraId="67493C6D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6A940B" w14:textId="77777777">
            <w:pPr>
              <w:spacing w:after="0"/>
            </w:pPr>
            <w:r>
              <w:rPr>
                <w:sz w:val="17"/>
              </w:rPr>
              <w:t>Quote reference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BE3021" w14:textId="77777777">
            <w:pPr>
              <w:spacing w:after="0"/>
            </w:pPr>
            <w:r>
              <w:rPr>
                <w:sz w:val="17"/>
              </w:rPr>
              <w:t>Q-8DEM2-20260710-DEM4</w:t>
            </w:r>
          </w:p>
        </w:tc>
      </w:tr>
      <w:tr w14:paraId="6B77886F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A004A6" w14:textId="77777777">
            <w:pPr>
              <w:spacing w:after="0"/>
            </w:pPr>
            <w:r>
              <w:rPr>
                <w:sz w:val="17"/>
              </w:rPr>
              <w:t>Submitted at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DF5974" w14:textId="77777777">
            <w:pPr>
              <w:spacing w:after="0"/>
            </w:pPr>
            <w:r>
              <w:rPr>
                <w:sz w:val="17"/>
              </w:rPr>
              <w:t>2026-07-10, 10:42 a.m. Eastern</w:t>
            </w:r>
          </w:p>
        </w:tc>
      </w:tr>
      <w:tr w14:paraId="23AC7164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BA0D99" w14:textId="77777777">
            <w:pPr>
              <w:spacing w:after="0"/>
            </w:pPr>
            <w:r>
              <w:rPr>
                <w:sz w:val="17"/>
              </w:rPr>
              <w:t>Bid type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A88969" w14:textId="77777777">
            <w:pPr>
              <w:spacing w:after="0"/>
            </w:pPr>
            <w:r>
              <w:rPr>
                <w:sz w:val="17"/>
              </w:rPr>
              <w:t>Bid Without Exception</w:t>
            </w:r>
          </w:p>
        </w:tc>
      </w:tr>
      <w:tr w14:paraId="340262EE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86C0B4" w14:textId="77777777">
            <w:pPr>
              <w:spacing w:after="0"/>
            </w:pPr>
            <w:r>
              <w:rPr>
                <w:sz w:val="17"/>
              </w:rPr>
              <w:t>Unit price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9B75C9" w14:textId="77777777">
            <w:pPr>
              <w:spacing w:after="0"/>
            </w:pPr>
            <w:r>
              <w:rPr>
                <w:sz w:val="17"/>
              </w:rPr>
              <w:t>$51.90</w:t>
            </w:r>
          </w:p>
        </w:tc>
      </w:tr>
      <w:tr w14:paraId="18899EDA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A262B" w14:textId="77777777">
            <w:pPr>
              <w:spacing w:after="0"/>
            </w:pPr>
            <w:r>
              <w:rPr>
                <w:sz w:val="17"/>
              </w:rPr>
              <w:t>Quantity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B71410" w14:textId="77777777">
            <w:pPr>
              <w:spacing w:after="0"/>
            </w:pPr>
            <w:r>
              <w:rPr>
                <w:sz w:val="17"/>
              </w:rPr>
              <w:t>150 EA</w:t>
            </w:r>
          </w:p>
        </w:tc>
      </w:tr>
      <w:tr w14:paraId="4391FF77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9FE064" w14:textId="77777777">
            <w:pPr>
              <w:spacing w:after="0"/>
            </w:pPr>
            <w:r>
              <w:rPr>
                <w:sz w:val="17"/>
              </w:rPr>
              <w:t>Document package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705C4D" w14:textId="77777777">
            <w:pPr>
              <w:spacing w:after="0"/>
            </w:pPr>
            <w:r>
              <w:rPr>
                <w:sz w:val="17"/>
              </w:rPr>
              <w:t>8DEM2_SPE7L026RDEM4_DOCUMENT_PACKAGE.pdf</w:t>
            </w:r>
          </w:p>
        </w:tc>
      </w:tr>
      <w:tr w14:paraId="3AAE7583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025E0F" w14:textId="77777777">
            <w:pPr>
              <w:spacing w:after="0"/>
            </w:pPr>
            <w:r>
              <w:rPr>
                <w:sz w:val="17"/>
              </w:rPr>
              <w:t>Amendment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DF3985" w14:textId="77777777">
            <w:pPr>
              <w:spacing w:after="0"/>
            </w:pPr>
            <w:r>
              <w:rPr>
                <w:sz w:val="17"/>
              </w:rPr>
              <w:t>0001 acknowledged</w:t>
            </w:r>
          </w:p>
        </w:tc>
      </w:tr>
    </w:tbl>
    <w:p w14:paraId="51DF0665" w14:textId="77777777">
      <w:pPr>
        <w:spacing w:after="0"/>
      </w:pPr>
    </w:p>
    <w:p w14:paraId="7405286E" w14:textId="77777777">
      <w:pPr>
        <w:keepLines/>
      </w:pPr>
      <w:r>
        <w:t>The simulated closeout record shows what Gesso asks the client to return after submission: the successful status, solicitation, CAGE, entered price and quantity, amendment acknowledgment, attached file name, and submission time. A live run stores the portal's actual confirmation instead of this sample.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B1A74" w14:textId="77777777">
      <w:pPr>
        <w:spacing w:after="0" w:line="240" w:lineRule="auto"/>
      </w:pPr>
      <w:r>
        <w:separator/>
      </w:r>
    </w:p>
  </w:endnote>
  <w:endnote w:type="continuationSeparator" w:id="0">
    <w:p w14:paraId="0E4DFA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7C3E4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0BE98" w14:textId="77777777">
      <w:pPr>
        <w:spacing w:after="0" w:line="240" w:lineRule="auto"/>
      </w:pPr>
      <w:r>
        <w:separator/>
      </w:r>
    </w:p>
  </w:footnote>
  <w:footnote w:type="continuationSeparator" w:id="0">
    <w:p w14:paraId="27260CE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CE40B" w14:textId="77777777">
    <w:pPr>
      <w:pStyle w:val="Header"/>
    </w:pPr>
    <w:r>
      <w:rPr>
        <w:b/>
        <w:color w:val="1F2937"/>
        <w:sz w:val="16"/>
      </w:rPr>
      <w:t>FICTITIOUS DIBBS PROCUREMENT SAMPLE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895919">
    <w:abstractNumId w:val="8"/>
  </w:num>
  <w:num w:numId="2" w16cid:durableId="1301031227">
    <w:abstractNumId w:val="6"/>
  </w:num>
  <w:num w:numId="3" w16cid:durableId="1947493010">
    <w:abstractNumId w:val="5"/>
  </w:num>
  <w:num w:numId="4" w16cid:durableId="459349439">
    <w:abstractNumId w:val="4"/>
  </w:num>
  <w:num w:numId="5" w16cid:durableId="1398673211">
    <w:abstractNumId w:val="7"/>
  </w:num>
  <w:num w:numId="6" w16cid:durableId="566958131">
    <w:abstractNumId w:val="3"/>
  </w:num>
  <w:num w:numId="7" w16cid:durableId="1088422164">
    <w:abstractNumId w:val="2"/>
  </w:num>
  <w:num w:numId="8" w16cid:durableId="1520855201">
    <w:abstractNumId w:val="1"/>
  </w:num>
  <w:num w:numId="9" w16cid:durableId="625507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5E3D8E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4B556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1F2937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759</Characters>
  <Application>Microsoft Office Word</Application>
  <DocSecurity>0</DocSecurity>
  <Lines>32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Simulated DIBBS submission receipt</dc:title>
  <dc:subject>Fictitious public demonstration sample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